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4F" w:rsidRDefault="002C534F">
      <w:pPr>
        <w:autoSpaceDE w:val="0"/>
        <w:autoSpaceDN w:val="0"/>
        <w:spacing w:after="78" w:line="220" w:lineRule="exact"/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FA215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FA215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FA215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ФЕДЕРАЦИИ</w:t>
      </w: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FA215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FA215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A2152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FA215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FA2152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Кайбицкий</w:t>
      </w:r>
      <w:proofErr w:type="spellEnd"/>
      <w:r w:rsidRPr="00FA2152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муниципальный</w:t>
      </w:r>
      <w:r w:rsidRPr="00FA215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район</w:t>
      </w: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FA215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Большекайбицкая</w:t>
      </w:r>
      <w:proofErr w:type="spellEnd"/>
      <w:r w:rsidRPr="00FA2152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FA2152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215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FA2152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  <w:lang w:val="ru-RU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FA2152" w:rsidRPr="00FA2152" w:rsidTr="004B370D">
        <w:tc>
          <w:tcPr>
            <w:tcW w:w="3936" w:type="dxa"/>
            <w:shd w:val="clear" w:color="auto" w:fill="auto"/>
          </w:tcPr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«Рассмотрено»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Руководитель ШМО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центр образования»    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Миннуллина</w:t>
            </w:r>
            <w:proofErr w:type="spellEnd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Н.И.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Протокол № _________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от «___» _______ 202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«Согласовано»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Зам. директора по У</w:t>
            </w: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tt-RU"/>
              </w:rPr>
              <w:t>М</w:t>
            </w: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Р     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центр образования»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Сибгатуллина</w:t>
            </w:r>
            <w:proofErr w:type="spellEnd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М.Д.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«___» _______ 202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929" w:type="dxa"/>
            <w:shd w:val="clear" w:color="auto" w:fill="auto"/>
          </w:tcPr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«Утверждено»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Директор МБОУ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центр образования»</w:t>
            </w: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      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_______________ / Мусина И.М.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Приказ № ____________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от «___» _______ 202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FA2152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FA2152" w:rsidRPr="00FA2152" w:rsidRDefault="00FA2152" w:rsidP="00FA215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FA2152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</w:t>
      </w: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</w:t>
      </w:r>
    </w:p>
    <w:p w:rsidR="00FA2152" w:rsidRPr="00FA2152" w:rsidRDefault="00FA2152" w:rsidP="00FA2152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</w:t>
      </w: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(ID</w:t>
      </w:r>
      <w:r w:rsidRPr="00FA21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1559784</w:t>
      </w:r>
      <w:r w:rsidRPr="00FA21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FA2152" w:rsidRPr="00FA2152" w:rsidRDefault="00FA2152" w:rsidP="00FA2152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FA2152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  <w:bookmarkStart w:id="0" w:name="_GoBack"/>
      <w:bookmarkEnd w:id="0"/>
    </w:p>
    <w:p w:rsidR="00FA2152" w:rsidRPr="00FA2152" w:rsidRDefault="00FA2152" w:rsidP="00FA2152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Окружающий мир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для 1 класса начального общего образования</w:t>
      </w:r>
      <w:r w:rsidRPr="00FA2152">
        <w:rPr>
          <w:rFonts w:ascii="Times New Roman" w:eastAsia="Times New Roman" w:hAnsi="Times New Roman" w:cs="Times New Roman"/>
          <w:spacing w:val="-58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FA2152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2022-2023</w:t>
      </w:r>
      <w:r w:rsidRPr="00FA2152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FA2152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Шакирова</w:t>
      </w:r>
      <w:r w:rsidRPr="00FA2152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proofErr w:type="spellStart"/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Гульчачак</w:t>
      </w:r>
      <w:proofErr w:type="spellEnd"/>
      <w:r w:rsidRPr="00FA2152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proofErr w:type="spellStart"/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Максумовна</w:t>
      </w:r>
      <w:proofErr w:type="spellEnd"/>
    </w:p>
    <w:p w:rsidR="00FA2152" w:rsidRPr="00FA2152" w:rsidRDefault="00FA2152" w:rsidP="00FA2152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FA2152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FA2152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:rsidR="00FA2152" w:rsidRPr="00FA2152" w:rsidRDefault="00FA2152" w:rsidP="00FA2152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2152" w:rsidRPr="00FA2152" w:rsidRDefault="00FA2152" w:rsidP="00FA2152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Большие</w:t>
      </w:r>
      <w:r w:rsidRPr="00FA215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Кайбицы</w:t>
      </w:r>
      <w:r w:rsidRPr="00FA2152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Pr="00FA2152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:rsidR="002C534F" w:rsidRPr="00FA2152" w:rsidRDefault="002C534F">
      <w:pPr>
        <w:autoSpaceDE w:val="0"/>
        <w:autoSpaceDN w:val="0"/>
        <w:spacing w:after="78" w:line="220" w:lineRule="exact"/>
        <w:rPr>
          <w:lang w:val="tt-RU"/>
        </w:rPr>
      </w:pPr>
    </w:p>
    <w:p w:rsidR="00FA2152" w:rsidRDefault="00FA215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A2152" w:rsidRDefault="00FA215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A2152" w:rsidRDefault="00FA215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A2152" w:rsidRDefault="00FA215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A2152" w:rsidRDefault="00FA215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2C534F" w:rsidRPr="00DB3D29" w:rsidRDefault="00F92387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2C534F" w:rsidRPr="00DB3D29" w:rsidRDefault="00F9238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2C534F" w:rsidRPr="00DB3D29" w:rsidRDefault="00F92387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2C534F" w:rsidRPr="00DB3D29" w:rsidRDefault="00F92387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2C534F" w:rsidRPr="00DB3D29" w:rsidRDefault="00F92387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2C534F" w:rsidRPr="00DB3D29" w:rsidRDefault="00F92387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2C534F" w:rsidRPr="00DB3D29" w:rsidRDefault="00F92387">
      <w:pPr>
        <w:autoSpaceDE w:val="0"/>
        <w:autoSpaceDN w:val="0"/>
        <w:spacing w:before="190" w:after="0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2C534F" w:rsidRPr="00DB3D29" w:rsidRDefault="00F92387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2C534F" w:rsidRPr="00DB3D29" w:rsidRDefault="00F92387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«О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кружающий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DB3D29">
        <w:rPr>
          <w:lang w:val="ru-RU"/>
        </w:rPr>
        <w:br/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2C534F" w:rsidRPr="00DB3D29" w:rsidRDefault="00F92387">
      <w:pPr>
        <w:autoSpaceDE w:val="0"/>
        <w:autoSpaceDN w:val="0"/>
        <w:spacing w:before="72" w:after="0"/>
        <w:ind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DB3D29">
        <w:rPr>
          <w:lang w:val="ru-RU"/>
        </w:rPr>
        <w:br/>
      </w:r>
      <w:r w:rsidRPr="00DB3D29">
        <w:rPr>
          <w:lang w:val="ru-RU"/>
        </w:rPr>
        <w:tab/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2C534F" w:rsidRPr="00DB3D29" w:rsidRDefault="00F9238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Комнатные растения, правила содержания и ухода.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DB3D29">
        <w:rPr>
          <w:lang w:val="ru-RU"/>
        </w:rPr>
        <w:lastRenderedPageBreak/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. Домашние и дикие животные (различия в условиях жизни). Забота о домашних питомцах.</w:t>
      </w:r>
    </w:p>
    <w:p w:rsidR="002C534F" w:rsidRPr="00DB3D29" w:rsidRDefault="00F92387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2C534F" w:rsidRPr="00DB3D29" w:rsidRDefault="00F92387">
      <w:pPr>
        <w:autoSpaceDE w:val="0"/>
        <w:autoSpaceDN w:val="0"/>
        <w:spacing w:before="7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180" w:right="3456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2C534F" w:rsidRPr="00DB3D29" w:rsidRDefault="00F92387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соотносить иллюстрацию явления (объекта, предмета) с его названием.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носиться к разным мнениям;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домашних и диких животных, объяснять, чем они различаются.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2C534F" w:rsidRPr="00DB3D29" w:rsidRDefault="00F92387">
      <w:pPr>
        <w:autoSpaceDE w:val="0"/>
        <w:autoSpaceDN w:val="0"/>
        <w:spacing w:before="226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C534F" w:rsidRPr="00DB3D29" w:rsidRDefault="00F92387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DB3D29">
        <w:rPr>
          <w:lang w:val="ru-RU"/>
        </w:rPr>
        <w:br/>
      </w:r>
      <w:r w:rsidRPr="00DB3D29">
        <w:rPr>
          <w:lang w:val="ru-RU"/>
        </w:rPr>
        <w:tab/>
      </w: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2C534F" w:rsidRPr="00DB3D29" w:rsidRDefault="00F92387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2C534F" w:rsidRPr="00DB3D29" w:rsidRDefault="00F92387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2C534F" w:rsidRPr="00DB3D29" w:rsidRDefault="00F9238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2C534F" w:rsidRPr="00DB3D29" w:rsidRDefault="00F92387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2C534F" w:rsidRPr="00DB3D29" w:rsidRDefault="00F92387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2C534F" w:rsidRPr="00DB3D29" w:rsidRDefault="00F92387">
      <w:pPr>
        <w:autoSpaceDE w:val="0"/>
        <w:autoSpaceDN w:val="0"/>
        <w:spacing w:before="286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C534F" w:rsidRPr="00DB3D29" w:rsidRDefault="00F92387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C534F" w:rsidRPr="00DB3D29" w:rsidRDefault="00F92387">
      <w:pPr>
        <w:autoSpaceDE w:val="0"/>
        <w:autoSpaceDN w:val="0"/>
        <w:spacing w:before="17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7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2C534F" w:rsidRPr="00DB3D29" w:rsidRDefault="00F92387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2C534F" w:rsidRPr="00DB3D29" w:rsidRDefault="00F92387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2C534F" w:rsidRPr="00DB3D29" w:rsidRDefault="00F92387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2C534F" w:rsidRPr="00DB3D29" w:rsidRDefault="00F92387">
      <w:pPr>
        <w:autoSpaceDE w:val="0"/>
        <w:autoSpaceDN w:val="0"/>
        <w:spacing w:before="28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C534F" w:rsidRPr="00DB3D29" w:rsidRDefault="00F92387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2C534F" w:rsidRPr="00DB3D29" w:rsidRDefault="00F92387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название своего населённого пункта, региона, страны;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C534F" w:rsidRPr="00DB3D29" w:rsidRDefault="00F92387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животны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х(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насекомые, рыбы, птицы, звери); 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10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ухода за комнатными растениями и домашними животными; </w:t>
      </w:r>
    </w:p>
    <w:p w:rsidR="002C534F" w:rsidRPr="00DB3D29" w:rsidRDefault="00F92387">
      <w:pPr>
        <w:autoSpaceDE w:val="0"/>
        <w:autoSpaceDN w:val="0"/>
        <w:spacing w:before="190" w:after="0"/>
        <w:ind w:right="144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C534F" w:rsidRPr="00DB3D29" w:rsidRDefault="00F92387">
      <w:pPr>
        <w:autoSpaceDE w:val="0"/>
        <w:autoSpaceDN w:val="0"/>
        <w:spacing w:before="192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2C534F" w:rsidRPr="00DB3D29" w:rsidRDefault="00F92387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здорового питания и личной гигиены;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пешехода; </w:t>
      </w:r>
    </w:p>
    <w:p w:rsidR="002C534F" w:rsidRPr="00DB3D29" w:rsidRDefault="00F92387">
      <w:pPr>
        <w:autoSpaceDE w:val="0"/>
        <w:autoSpaceDN w:val="0"/>
        <w:spacing w:before="190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природе; </w:t>
      </w:r>
    </w:p>
    <w:p w:rsidR="002C534F" w:rsidRPr="00DB3D29" w:rsidRDefault="00F92387">
      <w:pPr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4" w:line="220" w:lineRule="exact"/>
        <w:rPr>
          <w:lang w:val="ru-RU"/>
        </w:rPr>
      </w:pPr>
    </w:p>
    <w:p w:rsidR="002C534F" w:rsidRDefault="00F9238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5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C534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</w:tr>
      <w:tr w:rsidR="002C534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2C534F" w:rsidRPr="00FA2152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Школьные традиции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праздники. Классный,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школьный коллектив,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совместная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по школе,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помещениями; 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по школе;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помещениями;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/43/</w:t>
            </w:r>
          </w:p>
        </w:tc>
      </w:tr>
      <w:tr w:rsidR="002C534F" w:rsidRPr="00FA215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Одноклассники,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взаимоотношения между ними; ценность дружбы, взаимной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216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/3773/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/157393/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Учи.Ру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-57466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-545626</w:t>
            </w:r>
          </w:p>
        </w:tc>
      </w:tr>
      <w:tr w:rsidR="002C534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Рабочее место школьника.</w:t>
            </w:r>
          </w:p>
          <w:p w:rsidR="002C534F" w:rsidRPr="00DB3D29" w:rsidRDefault="00F92387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безопасной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https://www.youtube.com/watch?v=iM851yHku70</w:t>
            </w:r>
          </w:p>
        </w:tc>
      </w:tr>
      <w:tr w:rsidR="002C534F" w:rsidRPr="00FA215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материалов (по выбору) на темы «Москва — столица России», «Экскурсия по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Москве»;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/118888/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/5164/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/273959/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-6596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-6597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-5137</w:t>
            </w:r>
          </w:p>
        </w:tc>
      </w:tr>
      <w:tr w:rsidR="002C534F" w:rsidRPr="00FA215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Первоначальные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сведения о родном крае.</w:t>
            </w:r>
          </w:p>
          <w:p w:rsidR="002C534F" w:rsidRPr="00DB3D29" w:rsidRDefault="00F92387">
            <w:pPr>
              <w:tabs>
                <w:tab w:val="left" w:pos="112"/>
              </w:tabs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Название своего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и описание изделий народных промыслов родного края и народов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-5137</w:t>
            </w:r>
          </w:p>
        </w:tc>
      </w:tr>
      <w:tr w:rsidR="002C534F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Культурные объекты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родного края. Труд людей.</w:t>
            </w:r>
          </w:p>
          <w:p w:rsidR="002C534F" w:rsidRPr="00DB3D29" w:rsidRDefault="00F92387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Экскурсии, целевые прогулки, просмотр иллюстраций,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материалов о родном крае,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труде людей;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https://www.youtube.com/watch?time_continue=9&amp;v=fs21tlAyhYw&amp;feature=emb_logo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6840" w:h="11900"/>
          <w:pgMar w:top="282" w:right="640" w:bottom="10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 w:rsidRPr="00FA2152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 поведения в социуме.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«Правила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поведения в учреждениях культуры — в театре, музее, библиотеке»;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/3749/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/295983/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vesti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sebia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obshchestvennykh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mestakh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-545649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bud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dobrym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spravedlivym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-643655</w:t>
            </w:r>
          </w:p>
        </w:tc>
      </w:tr>
      <w:tr w:rsidR="002C534F" w:rsidRPr="00FA2152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Моя семья в прошлом и настоящем. Имена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«Что такое семья»;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 детей по теме «Как наша семья проводит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свободное время»;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80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80" w:after="0" w:line="245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/5564/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/157330/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-32832</w:t>
            </w:r>
          </w:p>
          <w:p w:rsidR="002C534F" w:rsidRPr="00DB3D29" w:rsidRDefault="00F92387">
            <w:pPr>
              <w:autoSpaceDE w:val="0"/>
              <w:autoSpaceDN w:val="0"/>
              <w:spacing w:before="210" w:after="0" w:line="250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-546146/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semia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-536737</w:t>
            </w:r>
          </w:p>
        </w:tc>
      </w:tr>
      <w:tr w:rsidR="002C534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взаимопомощь в семье.</w:t>
            </w:r>
          </w:p>
          <w:p w:rsidR="002C534F" w:rsidRDefault="00F92387">
            <w:pPr>
              <w:autoSpaceDE w:val="0"/>
              <w:autoSpaceDN w:val="0"/>
              <w:spacing w:before="2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Совместный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труд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 детей по теме «Как наша семья проводит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свободное время»;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https://www.youtube.com/watch?v=wO08YH8BSGI&amp;feature=emb_logo</w:t>
            </w:r>
          </w:p>
        </w:tc>
      </w:tr>
      <w:tr w:rsidR="002C534F" w:rsidRPr="00FA215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Домашний адрес.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материалом: рассматривание фото, репродукций на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у«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Семья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-10153</w:t>
            </w:r>
          </w:p>
        </w:tc>
      </w:tr>
      <w:tr w:rsidR="002C534F">
        <w:trPr>
          <w:trHeight w:hRule="exact" w:val="350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</w:tr>
      <w:tr w:rsidR="002C534F" w:rsidRPr="00FA2152">
        <w:trPr>
          <w:trHeight w:hRule="exact" w:val="18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64" w:after="0" w:line="245" w:lineRule="auto"/>
              <w:ind w:right="432"/>
              <w:jc w:val="center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и предметы, созданные человеком.</w:t>
            </w:r>
          </w:p>
          <w:p w:rsidR="002C534F" w:rsidRPr="00DB3D29" w:rsidRDefault="00F92387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Природные материалы.</w:t>
            </w:r>
          </w:p>
          <w:p w:rsidR="002C534F" w:rsidRPr="00DB3D29" w:rsidRDefault="00F92387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 отношение к </w:t>
            </w:r>
            <w:r w:rsidRPr="00DB3D29">
              <w:rPr>
                <w:lang w:val="ru-RU"/>
              </w:rPr>
              <w:br/>
            </w:r>
            <w:proofErr w:type="gramStart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</w:t>
            </w:r>
            <w:proofErr w:type="gramEnd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«Почему люди должны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оберегать и охранять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природу»;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382" w:lineRule="auto"/>
              <w:ind w:left="72" w:right="86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/5625/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/154922/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obekty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rukotvornogo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-322882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-11239</w:t>
            </w:r>
          </w:p>
        </w:tc>
      </w:tr>
      <w:tr w:rsidR="002C534F" w:rsidRPr="00FA2152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66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Неживая и живая природа.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материалом: «Живая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неживая природа»;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/155077/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-11240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kakaia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byvaet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-320112</w:t>
            </w:r>
          </w:p>
        </w:tc>
      </w:tr>
    </w:tbl>
    <w:p w:rsidR="002C534F" w:rsidRPr="00DB3D29" w:rsidRDefault="002C534F">
      <w:pPr>
        <w:autoSpaceDE w:val="0"/>
        <w:autoSpaceDN w:val="0"/>
        <w:spacing w:after="0" w:line="14" w:lineRule="exact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6840" w:h="11900"/>
          <w:pgMar w:top="284" w:right="640" w:bottom="11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Погода и термометр.</w:t>
            </w:r>
          </w:p>
          <w:p w:rsidR="002C534F" w:rsidRDefault="00F92387">
            <w:pPr>
              <w:autoSpaceDE w:val="0"/>
              <w:autoSpaceDN w:val="0"/>
              <w:spacing w:before="20" w:after="0" w:line="247" w:lineRule="auto"/>
              <w:ind w:left="72" w:right="288"/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Наблюдение за погодой своего края.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Экскурсии по теме «Сезонные изменения в природе,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погодой»;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«И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змеряем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температуру»;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Якласс</w:t>
            </w:r>
          </w:p>
          <w:p w:rsidR="002C534F" w:rsidRDefault="00F92387">
            <w:pPr>
              <w:autoSpaceDE w:val="0"/>
              <w:autoSpaceDN w:val="0"/>
              <w:spacing w:before="212" w:after="0" w:line="247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https://www.yaklass.ru/p/okruzhayushchij-mir/2-klass/raznoobrazie-prirody-320111/prirodnye-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iavleniia-320613</w:t>
            </w:r>
          </w:p>
          <w:p w:rsidR="002C534F" w:rsidRDefault="00F92387">
            <w:pPr>
              <w:autoSpaceDE w:val="0"/>
              <w:autoSpaceDN w:val="0"/>
              <w:spacing w:before="212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https://www.yaklass.ru/p/okruzhayushchij-mir/2-klass/raznoobrazie-prirody-320111/iz-chego-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skladyvaetsia-pogoda-321250</w:t>
            </w:r>
          </w:p>
          <w:p w:rsidR="002C534F" w:rsidRDefault="00F92387">
            <w:pPr>
              <w:autoSpaceDE w:val="0"/>
              <w:autoSpaceDN w:val="0"/>
              <w:spacing w:before="212" w:after="0" w:line="250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https://www.yaklass.ru/p/okruzhayushchij-mir/2-klass/raznoobrazie-prirody-320111/osennie-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izmeneniia-v-prirode-321438</w:t>
            </w:r>
          </w:p>
        </w:tc>
      </w:tr>
      <w:tr w:rsidR="002C534F" w:rsidRPr="00FA2152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Взаимосвязи между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человеком и природой.</w:t>
            </w:r>
          </w:p>
          <w:p w:rsidR="002C534F" w:rsidRPr="00DB3D29" w:rsidRDefault="00F92387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«Почему люди должны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оберегать и охранять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природу»;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216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/3675/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/97796/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/5539/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/122515/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/3920/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/158175/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pochemu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proiskhodit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-728429/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povedeniia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-5919428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2160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чебник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Учи.Ру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-34873</w:t>
            </w:r>
          </w:p>
        </w:tc>
      </w:tr>
      <w:tr w:rsidR="002C534F" w:rsidRPr="00FA2152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66" w:after="0" w:line="254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Растения ближайшего окружения (узнавание, называние, краткое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различаются дикорастущие и культурные растения?»;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/3610/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train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/154052/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-13270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rastenii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-323123</w:t>
            </w:r>
          </w:p>
        </w:tc>
      </w:tr>
      <w:tr w:rsidR="002C534F" w:rsidRPr="00FA2152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Лиственные и хвойные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растения. 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внешнего вида деревьев, кустарников, трав;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/4043/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/117455/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-14602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0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byvaiut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derevia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-634907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kakie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byvaiut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listia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-634904</w:t>
            </w:r>
          </w:p>
        </w:tc>
      </w:tr>
      <w:tr w:rsidR="002C534F" w:rsidRPr="00FA2152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proofErr w:type="gramStart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Части растения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(называние, краткая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характеристика 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растения): корень, стебель, лист, цветок, плод, семя.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айдите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 растений их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части»;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304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-6598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obshchego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tcvetkovykh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rastenii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-562691</w:t>
            </w:r>
          </w:p>
          <w:p w:rsidR="002C534F" w:rsidRPr="00DB3D29" w:rsidRDefault="00F92387">
            <w:pPr>
              <w:autoSpaceDE w:val="0"/>
              <w:autoSpaceDN w:val="0"/>
              <w:spacing w:before="210" w:after="0" w:line="245" w:lineRule="auto"/>
              <w:ind w:left="72" w:right="144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чебник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education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/689866/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timeline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/1267834</w:t>
            </w:r>
          </w:p>
        </w:tc>
      </w:tr>
    </w:tbl>
    <w:p w:rsidR="002C534F" w:rsidRPr="00DB3D29" w:rsidRDefault="002C534F">
      <w:pPr>
        <w:autoSpaceDE w:val="0"/>
        <w:autoSpaceDN w:val="0"/>
        <w:spacing w:after="0" w:line="14" w:lineRule="exact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6840" w:h="11900"/>
          <w:pgMar w:top="284" w:right="640" w:bottom="56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 w:rsidRPr="00FA215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чимся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ухаживать за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растениями уголка природы»;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379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-7016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-638762/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tcvety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-565399</w:t>
            </w:r>
          </w:p>
        </w:tc>
      </w:tr>
      <w:tr w:rsidR="002C534F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174"/>
              <w:jc w:val="both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за поведением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животных в естественных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условиях: повадки птиц,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 зверей, условия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обитаний насекомых (во время экскурсий, целевых прогулок, просмотра видеоматериалов);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РЭШ https://uchi.ru/catalog/env/1-klass/lesson-7016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Учи.Ру https://uchi.ru/catalog/env/1-klass/chapter-1621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Яндекс.Учебник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https://education.yandex.ru/lab/classes/689866/library/nature/tab/timeline/lesson/1269591 ЯКласс</w:t>
            </w:r>
          </w:p>
          <w:p w:rsidR="002C534F" w:rsidRDefault="00F92387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https://www.yaklass.ru/p/okruzhayushchij-mir/1-klass/uznaem-chto-nas-okruzhaet-638762/nasekomye-684179</w:t>
            </w:r>
          </w:p>
          <w:p w:rsidR="002C534F" w:rsidRDefault="00F92387">
            <w:pPr>
              <w:autoSpaceDE w:val="0"/>
              <w:autoSpaceDN w:val="0"/>
              <w:spacing w:before="210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https://www.yaklass.ru/p/okruzhayushchij-mir/1-klass/uznaem-chto-nas-okruzhaet-638762/ryby-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685781</w:t>
            </w:r>
          </w:p>
          <w:p w:rsidR="002C534F" w:rsidRDefault="00F92387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https://www.yaklass.ru/p/okruzhayushchij-mir/1-klass/uznaem-chto-nas-okruzhaet-638762/ptitcy-686268</w:t>
            </w:r>
          </w:p>
          <w:p w:rsidR="002C534F" w:rsidRDefault="00F92387">
            <w:pPr>
              <w:autoSpaceDE w:val="0"/>
              <w:autoSpaceDN w:val="0"/>
              <w:spacing w:before="212" w:after="0" w:line="247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https://www.yaklass.ru/p/okruzhayushchij-mir/1-klass/uznaem-chto-nas-okruzhaet-638762/zveri-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845795</w:t>
            </w:r>
          </w:p>
        </w:tc>
      </w:tr>
      <w:tr w:rsidR="002C534F" w:rsidRPr="00FA2152">
        <w:trPr>
          <w:trHeight w:hRule="exact" w:val="199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Домашние и дикие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животные (различия в условиях жизни).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Логическая задача: найди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ошибку в иллюстрациях 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—к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акое животное попало в эту группу неправильно;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/5532/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/156826/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-27056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0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uznaem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pochemu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proiskhodit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-728429/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liubov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domashnim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pitomtcam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-5919425</w:t>
            </w:r>
          </w:p>
          <w:p w:rsidR="002C534F" w:rsidRPr="00DB3D29" w:rsidRDefault="00F92387">
            <w:pPr>
              <w:autoSpaceDE w:val="0"/>
              <w:autoSpaceDN w:val="0"/>
              <w:spacing w:before="210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znakomimsia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dikimi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domashnimi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zhivotnymi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-323127</w:t>
            </w:r>
          </w:p>
        </w:tc>
      </w:tr>
      <w:tr w:rsidR="002C534F" w:rsidRPr="00FA215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Забота о домашних питомцах.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«Мой домашний питомец»;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160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-27057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-32831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 w:right="43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raznoobrazie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-320111/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kto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DB3D2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zhivet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zhivom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ugolke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-348567</w:t>
            </w:r>
          </w:p>
        </w:tc>
      </w:tr>
      <w:tr w:rsidR="002C534F">
        <w:trPr>
          <w:trHeight w:hRule="exact" w:val="350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37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6840" w:h="11900"/>
          <w:pgMar w:top="284" w:right="640" w:bottom="11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2C534F" w:rsidRPr="00FA2152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Необходимость соблюдения режима дня, правил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здорового питания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личной 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«Что такое режим дня»: обсуждение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режима дня первоклассника;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0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/5562/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/224516/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/3839/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train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/155817/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-39461 </w:t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-425638/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sokhraniaem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-386155</w:t>
            </w:r>
          </w:p>
          <w:p w:rsidR="002C534F" w:rsidRPr="00DB3D29" w:rsidRDefault="00F92387">
            <w:pPr>
              <w:autoSpaceDE w:val="0"/>
              <w:autoSpaceDN w:val="0"/>
              <w:spacing w:before="212" w:after="0" w:line="247" w:lineRule="auto"/>
              <w:ind w:left="7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чебник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education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/689866/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timeline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/44621971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education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classes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/689866/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timeline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/44622048</w:t>
            </w:r>
          </w:p>
        </w:tc>
      </w:tr>
      <w:tr w:rsidR="002C534F" w:rsidRPr="00FA2152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безопасности в быту: пользование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бытовыми </w:t>
            </w:r>
            <w:proofErr w:type="gramStart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электро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приборами</w:t>
            </w:r>
            <w:proofErr w:type="gramEnd"/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/4451/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/155842/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/157229/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/81551/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-50382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-51463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-425638/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tvoem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-386159</w:t>
            </w:r>
          </w:p>
        </w:tc>
      </w:tr>
      <w:tr w:rsidR="002C534F" w:rsidRPr="00FA2152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Дорога от дома до школы.</w:t>
            </w:r>
          </w:p>
          <w:p w:rsidR="002C534F" w:rsidRPr="00DB3D29" w:rsidRDefault="00F92387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безопасного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поведения пешехода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(дорожные знаки, дорожная разметка, дорожные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занятие. Дорожные знаки.;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52" w:lineRule="auto"/>
              <w:ind w:left="72" w:right="201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/4451/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/155842/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/157229/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/81551/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-50382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-51463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Якласс</w:t>
            </w:r>
            <w:proofErr w:type="spellEnd"/>
          </w:p>
          <w:p w:rsidR="002C534F" w:rsidRPr="00DB3D29" w:rsidRDefault="00F92387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okruzhayushchij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zdorove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-425638/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opasnosti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tvoem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dome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-386159</w:t>
            </w:r>
          </w:p>
        </w:tc>
      </w:tr>
      <w:tr w:rsidR="002C534F" w:rsidRPr="00FA215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 сети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Интернет (электронный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дневник и электронные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ресурсы школы)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env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-31315 </w:t>
            </w:r>
            <w:r w:rsidRPr="00DB3D2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MGqk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NVo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feature</w:t>
            </w: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emb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logo</w:t>
            </w:r>
          </w:p>
        </w:tc>
      </w:tr>
      <w:tr w:rsidR="002C534F">
        <w:trPr>
          <w:trHeight w:hRule="exact" w:val="396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348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  <w:tr w:rsidR="002C534F">
        <w:trPr>
          <w:trHeight w:hRule="exact" w:val="522"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0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6840" w:h="11900"/>
          <w:pgMar w:top="284" w:right="640" w:bottom="13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78" w:line="220" w:lineRule="exact"/>
      </w:pPr>
    </w:p>
    <w:p w:rsidR="002C534F" w:rsidRDefault="00F9238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2C534F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34F" w:rsidRDefault="002C534F"/>
        </w:tc>
      </w:tr>
      <w:tr w:rsidR="002C534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Школьные традиции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праздники. Классный,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школьный коллектив,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совместная деятельность.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Одноклассники,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между ними; ценность дружбы, взаимной помощи.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Рабочее место школьника.</w:t>
            </w:r>
          </w:p>
          <w:p w:rsidR="002C534F" w:rsidRPr="00DB3D29" w:rsidRDefault="00F92387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безопасной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работы на учебном месте, режим труда и отдыха.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Первоначальные сведения о родном крае.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tabs>
                <w:tab w:val="left" w:pos="132"/>
              </w:tabs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Название своего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населённого пункта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(города, села), региона.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Культурные объекты родного края.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Труд людей. Ценность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красота рукотворного мира.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в социуме.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в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учреждениях культуры — в театре, музее, библиотеке.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 w:rsidRPr="00FA2152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Моя семья в прошлом и настоящем.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2C534F" w:rsidRPr="00DB3D29" w:rsidRDefault="002C534F">
      <w:pPr>
        <w:autoSpaceDE w:val="0"/>
        <w:autoSpaceDN w:val="0"/>
        <w:spacing w:after="0" w:line="14" w:lineRule="exact"/>
        <w:rPr>
          <w:lang w:val="ru-RU"/>
        </w:rPr>
      </w:pPr>
    </w:p>
    <w:p w:rsidR="002C534F" w:rsidRPr="00DB3D29" w:rsidRDefault="002C534F">
      <w:pPr>
        <w:rPr>
          <w:lang w:val="ru-RU"/>
        </w:rPr>
        <w:sectPr w:rsidR="002C534F" w:rsidRPr="00DB3D29">
          <w:pgSz w:w="11900" w:h="16840"/>
          <w:pgMar w:top="298" w:right="650" w:bottom="5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Pr="00DB3D29" w:rsidRDefault="002C534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Имена и фамилии членов семьи, их профессии.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Взаимоотношения 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 и отдых.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Домашний адрес.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Безопасный маршрут.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71" w:lineRule="auto"/>
              <w:ind w:left="72" w:right="432"/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и предметы, созданные человеком.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предметам, вещам, уход за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Живая 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Неживая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Неживая и живая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2C534F" w:rsidRPr="00DB3D29" w:rsidRDefault="00F92387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за погодой своего края.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Сезонные изменения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 безопасного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 ближайшего окружения (узнавание, называние, краткое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которые мне всегда встречаются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Лиственные и хвойные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Узнаю деревья по листочкам.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внешнего вида деревьев, кустарников,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трав;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растения): корень, стебель.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растения):  лист, цветок.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значения для жизни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растения): плод, семя.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Комнатные 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Что растет на подоконнике?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Откуда берутся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шоколадизюм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мед?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насекомые?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рыбы?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зимой помочь птицам?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белые медведи?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слоны?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зоопарк?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 w:rsidRPr="00FA215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2C534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 о домашних животных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живут животные?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можем помочь диким животным?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мы любим кошек и собак?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 "Мои домашние животные"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надо ухаживаю за кошкой и собакой?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Необходимость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соблюдения режима дня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,правила здорового питания и личной гигиены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ачем мы спим ночью?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надо есть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многоовощей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фруктов?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надо чистить зубы и мыть руки?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безопасного поведения в быту. Что вокруг нас может быть опасным?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пользования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электроприборами и газовыми плитами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безопасного поведения пешехода.</w:t>
            </w:r>
          </w:p>
          <w:p w:rsidR="002C534F" w:rsidRPr="00DB3D29" w:rsidRDefault="00F92387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Дорога от дома до школы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работа.</w:t>
            </w:r>
          </w:p>
          <w:p w:rsidR="002C534F" w:rsidRPr="00DB3D29" w:rsidRDefault="00F92387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безопасного маршрута.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в автомобиле и в поезде нужно соблюдать правила безопасности?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умеет компьютер?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C534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нам телефон и телевизор?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2C534F" w:rsidRPr="00FA215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Безопасность в Интернете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DB3D29">
              <w:rPr>
                <w:lang w:val="ru-RU"/>
              </w:rPr>
              <w:br/>
            </w:r>
            <w:proofErr w:type="spell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3D29">
              <w:rPr>
                <w:lang w:val="ru-RU"/>
              </w:rPr>
              <w:br/>
            </w: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2C534F">
        <w:trPr>
          <w:trHeight w:hRule="exact" w:val="810"/>
        </w:trPr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Pr="00DB3D29" w:rsidRDefault="00F9238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B3D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F9238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534F" w:rsidRDefault="002C534F"/>
        </w:tc>
      </w:tr>
    </w:tbl>
    <w:p w:rsidR="002C534F" w:rsidRDefault="002C534F">
      <w:pPr>
        <w:autoSpaceDE w:val="0"/>
        <w:autoSpaceDN w:val="0"/>
        <w:spacing w:after="0" w:line="14" w:lineRule="exact"/>
      </w:pPr>
    </w:p>
    <w:p w:rsidR="002C534F" w:rsidRDefault="002C534F">
      <w:pPr>
        <w:sectPr w:rsidR="002C534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534F" w:rsidRDefault="002C534F">
      <w:pPr>
        <w:autoSpaceDE w:val="0"/>
        <w:autoSpaceDN w:val="0"/>
        <w:spacing w:after="78" w:line="220" w:lineRule="exact"/>
      </w:pPr>
    </w:p>
    <w:p w:rsidR="002C534F" w:rsidRDefault="00F9238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C534F" w:rsidRDefault="00F9238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C534F" w:rsidRPr="00DB3D29" w:rsidRDefault="00F92387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1 класс /Плешаков А.А., Новицкая М.Ю., Акционерное общество</w:t>
      </w:r>
      <w:r w:rsidR="006E3E5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«Издательство «Просвещение»; </w:t>
      </w:r>
      <w:r w:rsidRPr="00DB3D29">
        <w:rPr>
          <w:lang w:val="ru-RU"/>
        </w:rPr>
        <w:br/>
      </w:r>
    </w:p>
    <w:p w:rsidR="002C534F" w:rsidRPr="00DB3D29" w:rsidRDefault="00F92387">
      <w:pPr>
        <w:autoSpaceDE w:val="0"/>
        <w:autoSpaceDN w:val="0"/>
        <w:spacing w:before="262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C534F" w:rsidRPr="00DB3D29" w:rsidRDefault="00F92387">
      <w:pPr>
        <w:autoSpaceDE w:val="0"/>
        <w:autoSpaceDN w:val="0"/>
        <w:spacing w:before="166" w:after="0" w:line="262" w:lineRule="auto"/>
        <w:ind w:right="6912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Поурочные материалы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Библиотека электронных ресурсов</w:t>
      </w:r>
    </w:p>
    <w:p w:rsidR="002C534F" w:rsidRPr="00DB3D29" w:rsidRDefault="00F92387">
      <w:pPr>
        <w:autoSpaceDE w:val="0"/>
        <w:autoSpaceDN w:val="0"/>
        <w:spacing w:before="264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C534F" w:rsidRPr="00DB3D29" w:rsidRDefault="00F92387">
      <w:pPr>
        <w:autoSpaceDE w:val="0"/>
        <w:autoSpaceDN w:val="0"/>
        <w:spacing w:before="168"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РЭШ,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Яндекс.Учебник</w:t>
      </w:r>
      <w:proofErr w:type="spellEnd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  <w:proofErr w:type="spellEnd"/>
    </w:p>
    <w:p w:rsidR="002C534F" w:rsidRPr="00DB3D29" w:rsidRDefault="002C534F">
      <w:pPr>
        <w:autoSpaceDE w:val="0"/>
        <w:autoSpaceDN w:val="0"/>
        <w:spacing w:after="78" w:line="220" w:lineRule="exact"/>
        <w:rPr>
          <w:lang w:val="ru-RU"/>
        </w:rPr>
      </w:pPr>
    </w:p>
    <w:p w:rsidR="002C534F" w:rsidRPr="00DB3D29" w:rsidRDefault="00F92387">
      <w:pPr>
        <w:autoSpaceDE w:val="0"/>
        <w:autoSpaceDN w:val="0"/>
        <w:spacing w:after="0" w:line="230" w:lineRule="auto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C534F" w:rsidRPr="00DB3D29" w:rsidRDefault="00F92387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компьютер.</w:t>
      </w:r>
    </w:p>
    <w:p w:rsidR="00F92387" w:rsidRPr="00DB3D29" w:rsidRDefault="00F92387" w:rsidP="006E3E5D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DB3D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DB3D29">
        <w:rPr>
          <w:lang w:val="ru-RU"/>
        </w:rPr>
        <w:br/>
      </w:r>
      <w:r w:rsidRPr="00DB3D29">
        <w:rPr>
          <w:rFonts w:ascii="Times New Roman" w:eastAsia="Times New Roman" w:hAnsi="Times New Roman"/>
          <w:color w:val="000000"/>
          <w:sz w:val="24"/>
          <w:lang w:val="ru-RU"/>
        </w:rPr>
        <w:t>Термометр, гербарий, раздаточные материалы</w:t>
      </w:r>
    </w:p>
    <w:sectPr w:rsidR="00F92387" w:rsidRPr="00DB3D2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C534F"/>
    <w:rsid w:val="00326F90"/>
    <w:rsid w:val="006E3E5D"/>
    <w:rsid w:val="007F3E7D"/>
    <w:rsid w:val="00AA1D8D"/>
    <w:rsid w:val="00B47730"/>
    <w:rsid w:val="00CB0664"/>
    <w:rsid w:val="00DB3D29"/>
    <w:rsid w:val="00F92387"/>
    <w:rsid w:val="00FA215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F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F3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F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F3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78176C-9ABF-4F63-81F9-6B1EEA6A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5828</Words>
  <Characters>33226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38977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BK_School</cp:lastModifiedBy>
  <cp:revision>8</cp:revision>
  <cp:lastPrinted>2022-09-10T09:46:00Z</cp:lastPrinted>
  <dcterms:created xsi:type="dcterms:W3CDTF">2013-12-23T23:15:00Z</dcterms:created>
  <dcterms:modified xsi:type="dcterms:W3CDTF">2022-09-20T12:32:00Z</dcterms:modified>
  <cp:category/>
</cp:coreProperties>
</file>